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284 Jazz choreography Юніори Solo Pro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Фурманова</w:t>
      </w:r>
    </w:p>
    <w:p>
      <w:pPr>
        <w:spacing w:before="0" w:after="0"/>
      </w:pPr>
      <w:r>
        <w:t>B - Тетяна Тизенберг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#830 Марія Шаблій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830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